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00125F">
        <w:t>10</w:t>
      </w:r>
      <w:bookmarkStart w:id="10" w:name="_GoBack"/>
      <w:bookmarkEnd w:id="10"/>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0125F"/>
    <w:rsid w:val="0004165B"/>
    <w:rsid w:val="000B46D8"/>
    <w:rsid w:val="00177A29"/>
    <w:rsid w:val="002B5524"/>
    <w:rsid w:val="003B3222"/>
    <w:rsid w:val="00424DED"/>
    <w:rsid w:val="00482A4F"/>
    <w:rsid w:val="00527398"/>
    <w:rsid w:val="00632123"/>
    <w:rsid w:val="008104C5"/>
    <w:rsid w:val="008402D9"/>
    <w:rsid w:val="00860CCA"/>
    <w:rsid w:val="009175F9"/>
    <w:rsid w:val="009761CF"/>
    <w:rsid w:val="009B0D92"/>
    <w:rsid w:val="00A03098"/>
    <w:rsid w:val="00A14104"/>
    <w:rsid w:val="00A3732E"/>
    <w:rsid w:val="00A53085"/>
    <w:rsid w:val="00AA2476"/>
    <w:rsid w:val="00AA3D0E"/>
    <w:rsid w:val="00B82447"/>
    <w:rsid w:val="00BD0C39"/>
    <w:rsid w:val="00BD3F1F"/>
    <w:rsid w:val="00DA559C"/>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DCE20F"/>
  <w15:docId w15:val="{C7E85FE7-C9A1-4411-8F1B-0B06884C8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23517F-1345-4F25-AAA4-C5E89DDDD753}"/>
</file>

<file path=customXml/itemProps2.xml><?xml version="1.0" encoding="utf-8"?>
<ds:datastoreItem xmlns:ds="http://schemas.openxmlformats.org/officeDocument/2006/customXml" ds:itemID="{59ACD2DE-CA3F-4E24-8B9E-DB4B89743469}"/>
</file>

<file path=customXml/itemProps3.xml><?xml version="1.0" encoding="utf-8"?>
<ds:datastoreItem xmlns:ds="http://schemas.openxmlformats.org/officeDocument/2006/customXml" ds:itemID="{4E7F692A-3488-4FBA-90F8-37F417B97E2B}"/>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951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Verschuur, Karlijn</cp:lastModifiedBy>
  <cp:revision>5</cp:revision>
  <cp:lastPrinted>2019-06-25T09:05:00Z</cp:lastPrinted>
  <dcterms:created xsi:type="dcterms:W3CDTF">2021-04-26T17:55:00Z</dcterms:created>
  <dcterms:modified xsi:type="dcterms:W3CDTF">2021-07-06T09:16:00Z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ies>
</file>